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03:20 МСК · База обновлена: 24.08.2026, 16:29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учреждения, оказывающего парикмахерские и косметологические услуги.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оказания услуг солярия в парикмахерских,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совмещение зоны оператора с зоной приема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дезинфекцию поверхностей кабины солярия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обустройство зоны оператора, защищенной от УФ лучей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зоне оператора пульта дистанционного управления, исключающего самовольное изменение времени сеанса пользователем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зоны оператора в случае предоставления услуг солярия в автоматическом режиме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использование оборудования с диапазоном УФ излучения УФ-С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совмещение зоны оператора с зоной приема посетителей</w:t>
      </w:r>
      <w:r>
        <w:br/>
      </w:r>
      <w:r>
        <w:rPr>
          <w:b/>
          <w:i w:val="0"/>
        </w:rPr>
        <w:t>3 - обустройство зоны оператора, защищенной от УФ лучей</w:t>
      </w:r>
      <w:r>
        <w:br/>
      </w:r>
      <w:r>
        <w:rPr>
          <w:b/>
          <w:i w:val="0"/>
        </w:rPr>
        <w:t>4 - наличие в зоне оператора пульта дистанционного управления, исключающего самовольное изменение времени сеанса пользователем</w:t>
      </w:r>
      <w:r>
        <w:br/>
      </w:r>
      <w:r>
        <w:rPr>
          <w:b/>
          <w:i w:val="0"/>
        </w:rPr>
        <w:t>5 - отсутствие зоны оператора в случае предоставления услуг солярия в автоматическом режиме</w:t>
      </w:r>
      <w:r>
        <w:br/>
      </w:r>
      <w:r>
        <w:rPr>
          <w:b/>
          <w:i w:val="0"/>
        </w:rPr>
        <w:t>6 - запрет на использование оборудования с диапазоном УФ излучения УФ-С</w:t>
      </w:r>
    </w:p>
    <w:p>
      <w:pPr>
        <w:spacing w:after="58"/>
      </w:pPr>
      <w:r>
        <w:rPr>
          <w:b w:val="0"/>
          <w:i w:val="0"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Зона оператора оборудуется пультом дистанционного управления солярием (соляриями), исключающими самовольное изменение времени сеанса посетителем.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соляриях не допускается использовать оборудование с диапазоном ультрафиолетового излучения УФ-C.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обеспечения работы педикюрного кабинета, оказывающего услуги не аппаратного педикюра, необходимо предусмотреть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туалета для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раковины для мытья инструментария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ванн для ног с горячей и холодной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места для приема пищи персоналом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места для стерилизации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раковины для мытья рук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3 - 2 ванн для ног с горячей и холодной водой</w:t>
      </w:r>
      <w:r>
        <w:br/>
      </w:r>
      <w:r>
        <w:rPr>
          <w:b/>
          <w:i w:val="0"/>
        </w:rPr>
        <w:t>6 - раковины для мытья рук</w:t>
      </w:r>
    </w:p>
    <w:p>
      <w:pPr>
        <w:spacing w:after="58"/>
      </w:pPr>
      <w:r>
        <w:rPr>
          <w:b w:val="0"/>
          <w:i w:val="0"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эксплуатации аппаратов солярия в целях поддержания санитарно-гигиенического режима необходимо соблюдать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очистку вентиляционных отверстий аппарата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обработку дезинфицирующими средствами после каждого посетителя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одноразовых полотенец или тапочек при использовании вертикальных кабин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замену ламп при нормативной выработке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замену, ламп каждые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еженедельную дезинфекцию во время генеральной уборки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очистку вентиляционных отверстий аппарата солярия</w:t>
      </w:r>
      <w:r>
        <w:br/>
      </w:r>
      <w:r>
        <w:rPr>
          <w:b/>
          <w:i w:val="0"/>
        </w:rPr>
        <w:t>2 - обработку дезинфицирующими средствами после каждого посетителя</w:t>
      </w:r>
      <w:r>
        <w:br/>
      </w:r>
      <w:r>
        <w:rPr>
          <w:b/>
          <w:i w:val="0"/>
        </w:rPr>
        <w:t>3 - наличие одноразовых полотенец или тапочек при использовании вертикальных кабин солярия</w:t>
      </w:r>
      <w:r>
        <w:br/>
      </w:r>
      <w:r>
        <w:rPr>
          <w:b/>
          <w:i w:val="0"/>
        </w:rPr>
        <w:t>4 - замену ламп при нормативной выработке часов</w:t>
      </w:r>
    </w:p>
    <w:p>
      <w:pPr>
        <w:spacing w:after="58"/>
      </w:pPr>
      <w:r>
        <w:rPr>
          <w:b w:val="0"/>
          <w:i w:val="0"/>
        </w:rPr>
        <w:t>Необходимо проводить периодическую очистку вентиляционных отверстий внутри</w:t>
        <w:br/>
        <w:t>аппарата с периодичностью, указанной в инструкции по эксплуатации.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После каждого сеанса все поверхности кабины солярия, с которыми контактировал</w:t>
        <w:br/>
        <w:t>посетитель, должны быть обработаны дезинфицирующими средствами.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использовании вертикального солярия посетителям должны предоставляться одноразовые полотенца для пола кабины или одноразовые тапочки.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Замена ламп должна производиться при нормативной выработке часов, указанной в</w:t>
        <w:br/>
        <w:t>технической документации на лампы.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предотвращения распространения инфекционных заболеваний предусмотрена обработка, включающая мытье под проточной водой, стерилизацию или дезинфекцию по режиму, применяемому при грибковых заболеваниях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электродов к косметическому оборудованию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съемных ножей электробритв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ножниц для стрижки волос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инструментов для татуажа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расчесок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щеток</w:t>
      </w:r>
      <w:r>
        <w:br/>
      </w:r>
      <w:r>
        <w:rPr>
          <w:b/>
          <w:i w:val="0"/>
        </w:rPr>
        <w:t>4 - ножниц для стрижки волос</w:t>
      </w:r>
      <w:r>
        <w:br/>
      </w:r>
      <w:r>
        <w:rPr>
          <w:b/>
          <w:i w:val="0"/>
        </w:rPr>
        <w:t>6 - расчесок</w:t>
      </w:r>
    </w:p>
    <w:p>
      <w:pPr>
        <w:spacing w:after="58"/>
      </w:pPr>
      <w:r>
        <w:rPr>
          <w:b w:val="0"/>
          <w:i w:val="0"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Минимальные типовые наборы инструментов в количестве 3-х штук на 1 рабочее место должны быть определены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парикмахерского зала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косметического кабинета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кабинета массажа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маникюра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пирсинга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педикюра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парикмахерского зала</w:t>
      </w:r>
      <w:r>
        <w:br/>
      </w:r>
      <w:r>
        <w:rPr>
          <w:b/>
          <w:i w:val="0"/>
        </w:rPr>
        <w:t>2 - косметического кабинета</w:t>
      </w:r>
      <w:r>
        <w:br/>
      </w:r>
      <w:r>
        <w:rPr>
          <w:b/>
          <w:i w:val="0"/>
        </w:rPr>
        <w:t>4 - кабинета маникюра</w:t>
      </w:r>
      <w:r>
        <w:br/>
      </w:r>
      <w:r>
        <w:rPr>
          <w:b/>
          <w:i w:val="0"/>
        </w:rPr>
        <w:t>5 - кабинета пирсинга</w:t>
      </w:r>
      <w:r>
        <w:br/>
      </w:r>
      <w:r>
        <w:rPr>
          <w:b/>
          <w:i w:val="0"/>
        </w:rPr>
        <w:t>6 - кабинета педикюра</w:t>
      </w:r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Стерилизация инструментария для маникюра и педикюра непосредственно в соответствующих кабинетах в неупакованном виде допускается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закрывающегося шкафа для хранения 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использовании до конца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использовании в течение 1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бактерицидного рециркулятора воздуха в кабинетах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хранении в стерилизаторах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количестве рабочих мест мастеров маникюра не более 3-х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использовании в течение 1 часа</w:t>
      </w:r>
      <w:r>
        <w:br/>
      </w:r>
      <w:r>
        <w:rPr>
          <w:b/>
          <w:i w:val="0"/>
        </w:rPr>
        <w:t>5 - хранении в стерилизаторах</w:t>
      </w:r>
    </w:p>
    <w:p>
      <w:pPr>
        <w:spacing w:after="58"/>
      </w:pPr>
      <w:r>
        <w:rPr>
          <w:b w:val="0"/>
          <w:i w:val="0"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обустроить места (или помещения) для отдельного хранения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использованного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парфюмерно-косметических средств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дезинфицирующих средств</w:t>
      </w:r>
      <w:r>
        <w:br/>
      </w:r>
      <w:r>
        <w:rPr>
          <w:b/>
          <w:i w:val="0"/>
        </w:rPr>
        <w:t>2 - моющих средств</w:t>
      </w:r>
      <w:r>
        <w:br/>
      </w:r>
      <w:r>
        <w:rPr>
          <w:b/>
          <w:i w:val="0"/>
        </w:rPr>
        <w:t>4 - использованного белья</w:t>
      </w:r>
      <w:r>
        <w:br/>
      </w:r>
      <w:r>
        <w:rPr>
          <w:b/>
          <w:i w:val="0"/>
        </w:rPr>
        <w:t>5 - чистого белья</w:t>
      </w:r>
      <w:r>
        <w:br/>
      </w:r>
      <w:r>
        <w:rPr>
          <w:b/>
          <w:i w:val="0"/>
        </w:rPr>
        <w:t>6 - парфюмерно-косметических средств</w:t>
      </w:r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2 раза в день осуществлять обработку моющими и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подоконников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светильников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дверей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подоконников</w:t>
      </w:r>
      <w:r>
        <w:br/>
      </w:r>
      <w:r>
        <w:rPr>
          <w:b/>
          <w:i w:val="0"/>
        </w:rPr>
        <w:t>3 - дверей</w:t>
      </w:r>
      <w:r>
        <w:br/>
      </w:r>
      <w:r>
        <w:rPr>
          <w:b/>
          <w:i w:val="0"/>
        </w:rPr>
        <w:t>4 - полов</w:t>
      </w:r>
      <w:r>
        <w:br/>
      </w:r>
      <w:r>
        <w:rPr>
          <w:b/>
          <w:i w:val="0"/>
        </w:rPr>
        <w:t>5 - мебели</w:t>
      </w:r>
      <w:r>
        <w:br/>
      </w:r>
      <w:r>
        <w:rPr>
          <w:b/>
          <w:i w:val="0"/>
        </w:rPr>
        <w:t>6 - оборудования</w:t>
      </w:r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предупреждения ухудшения санитарного состояния помещений парикмахерской, а также в целях профилактики распространения инфекционных заболеваний остриженные волосы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смести в мусорную корзину в парикмахерском зале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сложить в одноразовый пакет или мешок из крафт-бумаги, закрыть и перевязать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собрать в совок у кресла клиента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хранить в подсобном помещении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утилизировать как медицинские отходы класса 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утилизировать вместе с ТКО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сложить в одноразовый пакет или мешок из крафт-бумаги, закрыть и перевязать</w:t>
      </w:r>
      <w:r>
        <w:br/>
      </w:r>
      <w:r>
        <w:rPr>
          <w:b/>
          <w:i w:val="0"/>
        </w:rPr>
        <w:t>3 - собрать в совок у кресла клиента</w:t>
      </w:r>
      <w:r>
        <w:br/>
      </w:r>
      <w:r>
        <w:rPr>
          <w:b/>
          <w:i w:val="0"/>
        </w:rPr>
        <w:t>4 - хранить в подсобном помещении</w:t>
      </w:r>
      <w:r>
        <w:br/>
      </w:r>
      <w:r>
        <w:rPr>
          <w:b/>
          <w:i w:val="0"/>
        </w:rPr>
        <w:t>6 - утилизировать вместе с ТКО</w:t>
      </w:r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распространения инфекционных заболеваний, в том числе с парентеральным путем передачи, контроль стерильности в парикмахерских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установки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ремонта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раза в год в рамках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процессе эксплуатации с помощью химических индикаторов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случае возникновении заболеваний с парентеральным путем передачи среди клиентов или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ежегодно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после установки стерилизационного оборудования</w:t>
      </w:r>
      <w:r>
        <w:br/>
      </w:r>
      <w:r>
        <w:rPr>
          <w:b/>
          <w:i w:val="0"/>
        </w:rPr>
        <w:t>2 - после ремонта стерилизационного оборудования</w:t>
      </w:r>
      <w:r>
        <w:br/>
      </w:r>
      <w:r>
        <w:rPr>
          <w:b/>
          <w:i w:val="0"/>
        </w:rPr>
        <w:t>3 - 2 раза в год в рамках производственного контроля</w:t>
      </w:r>
      <w:r>
        <w:br/>
      </w:r>
      <w:r>
        <w:rPr>
          <w:b/>
          <w:i w:val="0"/>
        </w:rPr>
        <w:t>4 - в процессе эксплуатации с помощью химических индикаторов</w:t>
      </w:r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контроля соблюдения санитарно-эпидемиологического режима в парикмахерских, относительно организации стирки белья и рабочей одежды, предусмотрено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централизованной стирки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стирки рабочей одежды силами персонала в домашних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стирки в парикмахерской при организации в специально выделенном помещении мини-прачечной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стрики использованного белья совместно с рабочей одеждой, но с использованием мешка для стирки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стирки рабочей одежды в прачечной на технологической линии, предназначенной для стирки спецодежды из медицинских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раздельной стирки использованного белья и рабочей одежды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централизованной стирки по договору с прачечной</w:t>
      </w:r>
      <w:r>
        <w:br/>
      </w:r>
      <w:r>
        <w:rPr>
          <w:b/>
          <w:i w:val="0"/>
        </w:rPr>
        <w:t>3 - стирки в парикмахерской при организации в специально выделенном помещении мини-прачечной</w:t>
      </w:r>
      <w:r>
        <w:br/>
      </w:r>
      <w:r>
        <w:rPr>
          <w:b/>
          <w:i w:val="0"/>
        </w:rPr>
        <w:t>6 - раздельной стирки использованного белья и рабочей одежды</w:t>
      </w:r>
    </w:p>
    <w:p>
      <w:pPr>
        <w:spacing w:after="58"/>
      </w:pPr>
      <w:r>
        <w:rPr>
          <w:b w:val="0"/>
          <w:i w:val="0"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показателям, уровни которых не соответствуют гигиеническим нормативам, установленным для централизованного водоснабжения,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нефтепродукты суммарно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ПАВ анионоактивные суммарно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перманганатную окисляемость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жесткость общую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общую минерализацию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ПАВ анионоактивные суммарно</w:t>
      </w:r>
      <w:r>
        <w:br/>
      </w:r>
      <w:r>
        <w:rPr>
          <w:b/>
          <w:i w:val="0"/>
        </w:rPr>
        <w:t>4 - жесткость общую</w:t>
      </w:r>
    </w:p>
    <w:p>
      <w:pPr>
        <w:spacing w:after="58"/>
      </w:pPr>
      <w:r>
        <w:rPr>
          <w:b w:val="0"/>
          <w:i w:val="0"/>
        </w:rPr>
        <w:t>Допустимый суммарный уровень ПАВ анионоактивных в воде централизованного водоснабжения составляет не более 0,5 мг/дм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Допустимый уровень жесткости общей в воде централизованного водоснабжения составляет не более 7,0 мг-экв/дм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sp2.1.3678/" TargetMode="External"/><Relationship Id="rId25" Type="http://schemas.openxmlformats.org/officeDocument/2006/relationships/hyperlink" Target="https://library.mededtech.ru/rest/documents/sp2.1.3678/#list_item_ofipr1" TargetMode="External"/><Relationship Id="rId26" Type="http://schemas.openxmlformats.org/officeDocument/2006/relationships/hyperlink" Target="https://library.mededtech.ru/rest/documents/sp2.1.3678/#list_item_653g48" TargetMode="External"/><Relationship Id="rId27" Type="http://schemas.openxmlformats.org/officeDocument/2006/relationships/hyperlink" Target="https://library.mededtech.ru/rest/documents/sp2.1.3678/#list_item_lcd3u4" TargetMode="External"/><Relationship Id="rId28" Type="http://schemas.openxmlformats.org/officeDocument/2006/relationships/hyperlink" Target="https://library.mededtech.ru/rest/documents/sp2.1.3678/#list_item_quotav" TargetMode="External"/><Relationship Id="rId29" Type="http://schemas.openxmlformats.org/officeDocument/2006/relationships/hyperlink" Target="https://library.mededtech.ru/rest/documents/sp2.1.3678/#list_item_4ffbt8" TargetMode="External"/><Relationship Id="rId30" Type="http://schemas.openxmlformats.org/officeDocument/2006/relationships/image" Target="media/image9.png"/><Relationship Id="rId31" Type="http://schemas.openxmlformats.org/officeDocument/2006/relationships/hyperlink" Target="https://library.mededtech.ru/rest/documents/sp2.1.3678/#list_item_vn2mbn" TargetMode="External"/><Relationship Id="rId32" Type="http://schemas.openxmlformats.org/officeDocument/2006/relationships/hyperlink" Target="https://library.mededtech.ru/rest/documents/sp2.1.3678/#list_item_es3hm6" TargetMode="External"/><Relationship Id="rId33" Type="http://schemas.openxmlformats.org/officeDocument/2006/relationships/hyperlink" Target="https://library.mededtech.ru/rest/documents/sp2.1.3678/#list_item_kmp7h1" TargetMode="External"/><Relationship Id="rId34" Type="http://schemas.openxmlformats.org/officeDocument/2006/relationships/hyperlink" Target="https://library.mededtech.ru/rest/documents/sp2.1.3678/#list_item_vl2r22" TargetMode="External"/><Relationship Id="rId35" Type="http://schemas.openxmlformats.org/officeDocument/2006/relationships/hyperlink" Target="https://library.mededtech.ru/rest/documents/sp2.1.3678/#list_item_ah33fs" TargetMode="External"/><Relationship Id="rId36" Type="http://schemas.openxmlformats.org/officeDocument/2006/relationships/hyperlink" Target="https://library.mededtech.ru/rest/documents/sp2.1.3678/#list_item_v4669o" TargetMode="External"/><Relationship Id="rId37" Type="http://schemas.openxmlformats.org/officeDocument/2006/relationships/hyperlink" Target="https://library.mededtech.ru/rest/documents/sp2.1.3678/#list_item_tp6svp" TargetMode="External"/><Relationship Id="rId38" Type="http://schemas.openxmlformats.org/officeDocument/2006/relationships/hyperlink" Target="https://library.mededtech.ru/rest/documents/sp2.1.3678/#list_item_h63sis" TargetMode="External"/><Relationship Id="rId39" Type="http://schemas.openxmlformats.org/officeDocument/2006/relationships/hyperlink" Target="https://library.mededtech.ru/rest/documents/sp2.1.3678/#list_item_ta6e45" TargetMode="External"/><Relationship Id="rId40" Type="http://schemas.openxmlformats.org/officeDocument/2006/relationships/hyperlink" Target="https://library.mededtech.ru/rest/documents/sp2.1.3678/#list_item_8h2sot" TargetMode="External"/><Relationship Id="rId41" Type="http://schemas.openxmlformats.org/officeDocument/2006/relationships/hyperlink" Target="https://library.mededtech.ru/rest/documents/sp2.1.3678/#list_item_mvr717" TargetMode="External"/><Relationship Id="rId42" Type="http://schemas.openxmlformats.org/officeDocument/2006/relationships/hyperlink" Target="https://library.mededtech.ru/rest/documents/sp1.2.3685-21/" TargetMode="External"/><Relationship Id="rId43" Type="http://schemas.openxmlformats.org/officeDocument/2006/relationships/hyperlink" Target="https://library.mededtech.ru/rest/documents/sp1.2.3685-21/#tab3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